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4D529D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4D529D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4D529D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4D529D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4D529D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4D529D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4D529D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4D529D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0B247A">
        <w:rPr>
          <w:sz w:val="24"/>
          <w:szCs w:val="24"/>
        </w:rPr>
        <w:t>26</w:t>
      </w:r>
      <w:r w:rsidRPr="001848C2">
        <w:rPr>
          <w:sz w:val="24"/>
          <w:szCs w:val="24"/>
        </w:rPr>
        <w:t xml:space="preserve">» </w:t>
      </w:r>
      <w:r w:rsidR="000B247A">
        <w:rPr>
          <w:sz w:val="24"/>
          <w:szCs w:val="24"/>
        </w:rPr>
        <w:t>февраля</w:t>
      </w:r>
      <w:r w:rsidR="006B5826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№ </w:t>
      </w:r>
      <w:r w:rsidR="00E216FB">
        <w:rPr>
          <w:sz w:val="24"/>
          <w:szCs w:val="24"/>
        </w:rPr>
        <w:t>174</w:t>
      </w:r>
    </w:p>
    <w:p w:rsidR="00F4434F" w:rsidRPr="001848C2" w:rsidRDefault="00F4434F" w:rsidP="004D529D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4D529D" w:rsidRDefault="001025A4" w:rsidP="004D529D">
      <w:pPr>
        <w:pBdr>
          <w:top w:val="single" w:sz="4" w:space="16" w:color="auto"/>
        </w:pBdr>
        <w:rPr>
          <w:sz w:val="20"/>
          <w:szCs w:val="20"/>
        </w:rPr>
      </w:pPr>
    </w:p>
    <w:p w:rsidR="006B5826" w:rsidRDefault="00810B91" w:rsidP="004D529D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6B5826">
        <w:rPr>
          <w:b/>
          <w:sz w:val="24"/>
          <w:szCs w:val="24"/>
        </w:rPr>
        <w:t xml:space="preserve"> Администрации </w:t>
      </w:r>
    </w:p>
    <w:p w:rsidR="006B5826" w:rsidRDefault="006B5826" w:rsidP="004D529D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Шестаковского сельского поселения </w:t>
      </w:r>
      <w:r w:rsidR="00530C00">
        <w:rPr>
          <w:b/>
          <w:sz w:val="24"/>
          <w:szCs w:val="24"/>
        </w:rPr>
        <w:t xml:space="preserve"> </w:t>
      </w:r>
    </w:p>
    <w:p w:rsidR="001025A4" w:rsidRPr="001848C2" w:rsidRDefault="00530C00" w:rsidP="004D529D">
      <w:pPr>
        <w:pBdr>
          <w:top w:val="single" w:sz="4" w:space="16" w:color="auto"/>
        </w:pBd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Нижнеилимск</w:t>
      </w:r>
      <w:r w:rsidR="006332E2">
        <w:rPr>
          <w:b/>
          <w:sz w:val="24"/>
          <w:szCs w:val="24"/>
        </w:rPr>
        <w:t>ого</w:t>
      </w:r>
      <w:proofErr w:type="spellEnd"/>
      <w:r w:rsidR="006332E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район</w:t>
      </w:r>
      <w:r w:rsidR="006332E2">
        <w:rPr>
          <w:b/>
          <w:sz w:val="24"/>
          <w:szCs w:val="24"/>
        </w:rPr>
        <w:t>а</w:t>
      </w:r>
    </w:p>
    <w:p w:rsidR="001025A4" w:rsidRPr="004D529D" w:rsidRDefault="001025A4" w:rsidP="004D529D">
      <w:pPr>
        <w:pStyle w:val="40"/>
        <w:shd w:val="clear" w:color="auto" w:fill="auto"/>
        <w:spacing w:before="0" w:line="240" w:lineRule="auto"/>
        <w:rPr>
          <w:b w:val="0"/>
          <w:color w:val="000000"/>
          <w:sz w:val="20"/>
          <w:szCs w:val="20"/>
          <w:shd w:val="clear" w:color="auto" w:fill="F8F8F8"/>
        </w:rPr>
      </w:pPr>
    </w:p>
    <w:p w:rsidR="001025A4" w:rsidRPr="004D529D" w:rsidRDefault="001025A4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4D529D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4D529D">
        <w:rPr>
          <w:b w:val="0"/>
          <w:sz w:val="24"/>
          <w:szCs w:val="24"/>
        </w:rPr>
        <w:t>ерации, Федеральным законом</w:t>
      </w:r>
      <w:r w:rsidR="000B247A" w:rsidRPr="004D529D">
        <w:rPr>
          <w:b w:val="0"/>
          <w:sz w:val="24"/>
          <w:szCs w:val="24"/>
        </w:rPr>
        <w:t xml:space="preserve"> </w:t>
      </w:r>
      <w:r w:rsidR="00810B91" w:rsidRPr="004D529D">
        <w:rPr>
          <w:b w:val="0"/>
          <w:sz w:val="24"/>
          <w:szCs w:val="24"/>
        </w:rPr>
        <w:t xml:space="preserve">от </w:t>
      </w:r>
      <w:r w:rsidRPr="004D529D">
        <w:rPr>
          <w:b w:val="0"/>
          <w:sz w:val="24"/>
          <w:szCs w:val="24"/>
        </w:rPr>
        <w:t>8</w:t>
      </w:r>
      <w:r w:rsidR="00810B91" w:rsidRPr="004D529D">
        <w:rPr>
          <w:b w:val="0"/>
          <w:sz w:val="24"/>
          <w:szCs w:val="24"/>
        </w:rPr>
        <w:t xml:space="preserve"> августа </w:t>
      </w:r>
      <w:r w:rsidRPr="004D529D">
        <w:rPr>
          <w:b w:val="0"/>
          <w:sz w:val="24"/>
          <w:szCs w:val="24"/>
        </w:rPr>
        <w:t xml:space="preserve">2001 </w:t>
      </w:r>
      <w:r w:rsidR="00810B91" w:rsidRPr="004D529D">
        <w:rPr>
          <w:b w:val="0"/>
          <w:sz w:val="24"/>
          <w:szCs w:val="24"/>
        </w:rPr>
        <w:t>года</w:t>
      </w:r>
      <w:r w:rsidR="000B247A" w:rsidRPr="004D529D">
        <w:rPr>
          <w:b w:val="0"/>
          <w:sz w:val="24"/>
          <w:szCs w:val="24"/>
        </w:rPr>
        <w:t xml:space="preserve"> </w:t>
      </w:r>
      <w:r w:rsidR="006332E2" w:rsidRPr="004D529D">
        <w:rPr>
          <w:b w:val="0"/>
          <w:sz w:val="24"/>
          <w:szCs w:val="24"/>
        </w:rPr>
        <w:t>№ 129-ФЗ</w:t>
      </w:r>
      <w:r w:rsidR="000B247A" w:rsidRPr="004D529D">
        <w:rPr>
          <w:b w:val="0"/>
          <w:sz w:val="24"/>
          <w:szCs w:val="24"/>
        </w:rPr>
        <w:t xml:space="preserve"> </w:t>
      </w:r>
      <w:r w:rsidR="006332E2" w:rsidRPr="004D529D">
        <w:rPr>
          <w:b w:val="0"/>
          <w:sz w:val="24"/>
          <w:szCs w:val="24"/>
        </w:rPr>
        <w:t>«О</w:t>
      </w:r>
      <w:r w:rsidR="000B247A" w:rsidRPr="004D529D">
        <w:rPr>
          <w:b w:val="0"/>
          <w:sz w:val="24"/>
          <w:szCs w:val="24"/>
        </w:rPr>
        <w:t xml:space="preserve"> </w:t>
      </w:r>
      <w:r w:rsidRPr="004D529D">
        <w:rPr>
          <w:b w:val="0"/>
          <w:sz w:val="24"/>
          <w:szCs w:val="24"/>
        </w:rPr>
        <w:t>государственной</w:t>
      </w:r>
      <w:r w:rsidR="004D529D">
        <w:rPr>
          <w:b w:val="0"/>
          <w:sz w:val="24"/>
          <w:szCs w:val="24"/>
        </w:rPr>
        <w:t xml:space="preserve"> </w:t>
      </w:r>
      <w:r w:rsidRPr="004D529D">
        <w:rPr>
          <w:b w:val="0"/>
          <w:sz w:val="24"/>
          <w:szCs w:val="24"/>
        </w:rPr>
        <w:t xml:space="preserve">регистрации юридических лиц и индивидуальных предпринимателей», </w:t>
      </w:r>
      <w:r w:rsidR="00CC7FB9" w:rsidRPr="004D529D">
        <w:rPr>
          <w:b w:val="0"/>
          <w:sz w:val="24"/>
          <w:szCs w:val="24"/>
        </w:rPr>
        <w:t>Федеральным законом от 20</w:t>
      </w:r>
      <w:r w:rsidR="00810B91" w:rsidRPr="004D529D">
        <w:rPr>
          <w:b w:val="0"/>
          <w:sz w:val="24"/>
          <w:szCs w:val="24"/>
        </w:rPr>
        <w:t xml:space="preserve"> марта </w:t>
      </w:r>
      <w:r w:rsidR="00CC7FB9" w:rsidRPr="004D529D">
        <w:rPr>
          <w:b w:val="0"/>
          <w:sz w:val="24"/>
          <w:szCs w:val="24"/>
        </w:rPr>
        <w:t>2025</w:t>
      </w:r>
      <w:r w:rsidR="00810B91" w:rsidRPr="004D529D">
        <w:rPr>
          <w:b w:val="0"/>
          <w:sz w:val="24"/>
          <w:szCs w:val="24"/>
        </w:rPr>
        <w:t xml:space="preserve"> года</w:t>
      </w:r>
      <w:r w:rsidR="00CC7FB9" w:rsidRPr="004D529D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4D529D">
        <w:rPr>
          <w:b w:val="0"/>
          <w:sz w:val="24"/>
          <w:szCs w:val="24"/>
        </w:rPr>
        <w:t>Законом Иркутской области от 23</w:t>
      </w:r>
      <w:r w:rsidR="00810B91" w:rsidRPr="004D529D">
        <w:rPr>
          <w:b w:val="0"/>
          <w:sz w:val="24"/>
          <w:szCs w:val="24"/>
        </w:rPr>
        <w:t xml:space="preserve"> апреля </w:t>
      </w:r>
      <w:r w:rsidRPr="004D529D">
        <w:rPr>
          <w:b w:val="0"/>
          <w:sz w:val="24"/>
          <w:szCs w:val="24"/>
        </w:rPr>
        <w:t>2025</w:t>
      </w:r>
      <w:r w:rsidR="00810B91" w:rsidRPr="004D529D">
        <w:rPr>
          <w:b w:val="0"/>
          <w:sz w:val="24"/>
          <w:szCs w:val="24"/>
        </w:rPr>
        <w:t xml:space="preserve"> года</w:t>
      </w:r>
      <w:r w:rsidRPr="004D529D">
        <w:rPr>
          <w:b w:val="0"/>
          <w:sz w:val="24"/>
          <w:szCs w:val="24"/>
        </w:rPr>
        <w:t xml:space="preserve"> № 25</w:t>
      </w:r>
      <w:r w:rsidR="00810B91" w:rsidRPr="004D529D">
        <w:rPr>
          <w:b w:val="0"/>
          <w:sz w:val="24"/>
          <w:szCs w:val="24"/>
        </w:rPr>
        <w:t>-ОЗ</w:t>
      </w:r>
      <w:r w:rsidRPr="004D529D">
        <w:rPr>
          <w:b w:val="0"/>
          <w:sz w:val="24"/>
          <w:szCs w:val="24"/>
        </w:rPr>
        <w:t xml:space="preserve"> «</w:t>
      </w:r>
      <w:r w:rsidR="00501080" w:rsidRPr="004D529D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4D529D">
        <w:rPr>
          <w:b w:val="0"/>
          <w:sz w:val="24"/>
          <w:szCs w:val="24"/>
        </w:rPr>
        <w:t xml:space="preserve">», </w:t>
      </w:r>
      <w:r w:rsidR="00501080" w:rsidRPr="004D529D">
        <w:rPr>
          <w:b w:val="0"/>
          <w:sz w:val="24"/>
          <w:szCs w:val="24"/>
        </w:rPr>
        <w:t>Положением о порядке правопреемства органов местного самоуправления Нижнеилимского муниципального округа Иркутской области, утвержденн</w:t>
      </w:r>
      <w:r w:rsidR="000B247A" w:rsidRPr="004D529D">
        <w:rPr>
          <w:b w:val="0"/>
          <w:sz w:val="24"/>
          <w:szCs w:val="24"/>
        </w:rPr>
        <w:t>ым</w:t>
      </w:r>
      <w:r w:rsidR="00501080" w:rsidRPr="004D529D">
        <w:rPr>
          <w:b w:val="0"/>
          <w:sz w:val="24"/>
          <w:szCs w:val="24"/>
        </w:rPr>
        <w:t xml:space="preserve"> </w:t>
      </w:r>
      <w:r w:rsidR="00530C00" w:rsidRPr="004D529D">
        <w:rPr>
          <w:b w:val="0"/>
          <w:sz w:val="24"/>
          <w:szCs w:val="24"/>
        </w:rPr>
        <w:t>Р</w:t>
      </w:r>
      <w:r w:rsidR="00501080" w:rsidRPr="004D529D">
        <w:rPr>
          <w:b w:val="0"/>
          <w:sz w:val="24"/>
          <w:szCs w:val="24"/>
        </w:rPr>
        <w:t xml:space="preserve">ешением Думы Нижнеилимского муниципального округа от 25 сентября 2025 года № 12, </w:t>
      </w:r>
      <w:r w:rsidR="00F53E54" w:rsidRPr="004D529D">
        <w:rPr>
          <w:b w:val="0"/>
          <w:sz w:val="24"/>
          <w:szCs w:val="24"/>
        </w:rPr>
        <w:t>во исполнение п</w:t>
      </w:r>
      <w:r w:rsidR="00810B91" w:rsidRPr="004D529D">
        <w:rPr>
          <w:b w:val="0"/>
          <w:sz w:val="24"/>
          <w:szCs w:val="24"/>
        </w:rPr>
        <w:t>ункта</w:t>
      </w:r>
      <w:r w:rsidR="00F53E54" w:rsidRPr="004D529D">
        <w:rPr>
          <w:b w:val="0"/>
          <w:sz w:val="24"/>
          <w:szCs w:val="24"/>
        </w:rPr>
        <w:t xml:space="preserve"> 10 </w:t>
      </w:r>
      <w:r w:rsidR="00810B91" w:rsidRPr="004D529D">
        <w:rPr>
          <w:b w:val="0"/>
          <w:sz w:val="24"/>
          <w:szCs w:val="24"/>
        </w:rPr>
        <w:t>П</w:t>
      </w:r>
      <w:r w:rsidR="00F53E54" w:rsidRPr="004D529D">
        <w:rPr>
          <w:b w:val="0"/>
          <w:sz w:val="24"/>
          <w:szCs w:val="24"/>
        </w:rPr>
        <w:t xml:space="preserve">лана ликвидационных мероприятий </w:t>
      </w:r>
      <w:r w:rsidR="006B5826" w:rsidRPr="004D529D">
        <w:rPr>
          <w:b w:val="0"/>
          <w:sz w:val="24"/>
          <w:szCs w:val="24"/>
        </w:rPr>
        <w:t xml:space="preserve">Администрации </w:t>
      </w:r>
      <w:proofErr w:type="spellStart"/>
      <w:r w:rsidR="006B5826" w:rsidRPr="004D529D">
        <w:rPr>
          <w:b w:val="0"/>
          <w:sz w:val="24"/>
          <w:szCs w:val="24"/>
        </w:rPr>
        <w:t>Шестаковского</w:t>
      </w:r>
      <w:proofErr w:type="spellEnd"/>
      <w:r w:rsidR="006B5826" w:rsidRPr="004D529D">
        <w:rPr>
          <w:b w:val="0"/>
          <w:sz w:val="24"/>
          <w:szCs w:val="24"/>
        </w:rPr>
        <w:t xml:space="preserve"> сельского поселения </w:t>
      </w:r>
      <w:proofErr w:type="spellStart"/>
      <w:r w:rsidR="006332E2" w:rsidRPr="004D529D">
        <w:rPr>
          <w:b w:val="0"/>
          <w:sz w:val="24"/>
          <w:szCs w:val="24"/>
        </w:rPr>
        <w:t>Нижнеилимского</w:t>
      </w:r>
      <w:proofErr w:type="spellEnd"/>
      <w:r w:rsidR="006332E2" w:rsidRPr="004D529D">
        <w:rPr>
          <w:b w:val="0"/>
          <w:sz w:val="24"/>
          <w:szCs w:val="24"/>
        </w:rPr>
        <w:t xml:space="preserve"> района</w:t>
      </w:r>
      <w:r w:rsidR="00F53E54" w:rsidRPr="004D529D">
        <w:rPr>
          <w:b w:val="0"/>
          <w:sz w:val="24"/>
          <w:szCs w:val="24"/>
        </w:rPr>
        <w:t xml:space="preserve">, утвержденного </w:t>
      </w:r>
      <w:r w:rsidR="00530C00" w:rsidRPr="004D529D">
        <w:rPr>
          <w:b w:val="0"/>
          <w:sz w:val="24"/>
          <w:szCs w:val="24"/>
        </w:rPr>
        <w:t>Р</w:t>
      </w:r>
      <w:r w:rsidRPr="004D529D">
        <w:rPr>
          <w:b w:val="0"/>
          <w:sz w:val="24"/>
          <w:szCs w:val="24"/>
        </w:rPr>
        <w:t xml:space="preserve">ешением Думы </w:t>
      </w:r>
      <w:proofErr w:type="spellStart"/>
      <w:r w:rsidR="006B5826" w:rsidRPr="004D529D">
        <w:rPr>
          <w:b w:val="0"/>
          <w:sz w:val="24"/>
          <w:szCs w:val="24"/>
        </w:rPr>
        <w:t>Шестаковского</w:t>
      </w:r>
      <w:proofErr w:type="spellEnd"/>
      <w:r w:rsidR="006B5826" w:rsidRPr="004D529D">
        <w:rPr>
          <w:b w:val="0"/>
          <w:sz w:val="24"/>
          <w:szCs w:val="24"/>
        </w:rPr>
        <w:t xml:space="preserve"> сельского поселения </w:t>
      </w:r>
      <w:proofErr w:type="spellStart"/>
      <w:r w:rsidR="00EB72C7" w:rsidRPr="004D529D">
        <w:rPr>
          <w:b w:val="0"/>
          <w:sz w:val="24"/>
          <w:szCs w:val="24"/>
        </w:rPr>
        <w:t>Нижнеилимского</w:t>
      </w:r>
      <w:proofErr w:type="spellEnd"/>
      <w:r w:rsidR="00EB72C7" w:rsidRPr="004D529D">
        <w:rPr>
          <w:b w:val="0"/>
          <w:sz w:val="24"/>
          <w:szCs w:val="24"/>
        </w:rPr>
        <w:t xml:space="preserve"> </w:t>
      </w:r>
      <w:r w:rsidR="00530C00" w:rsidRPr="004D529D">
        <w:rPr>
          <w:b w:val="0"/>
          <w:sz w:val="24"/>
          <w:szCs w:val="24"/>
        </w:rPr>
        <w:t>района</w:t>
      </w:r>
      <w:r w:rsidRPr="004D529D">
        <w:rPr>
          <w:b w:val="0"/>
          <w:sz w:val="24"/>
          <w:szCs w:val="24"/>
        </w:rPr>
        <w:t xml:space="preserve"> от </w:t>
      </w:r>
      <w:r w:rsidR="006B5826" w:rsidRPr="004D529D">
        <w:rPr>
          <w:b w:val="0"/>
          <w:sz w:val="24"/>
          <w:szCs w:val="24"/>
        </w:rPr>
        <w:t xml:space="preserve">17 сентября </w:t>
      </w:r>
      <w:r w:rsidR="00336193" w:rsidRPr="004D529D">
        <w:rPr>
          <w:b w:val="0"/>
          <w:sz w:val="24"/>
          <w:szCs w:val="24"/>
        </w:rPr>
        <w:t xml:space="preserve">2025 </w:t>
      </w:r>
      <w:r w:rsidR="00810B91" w:rsidRPr="004D529D">
        <w:rPr>
          <w:b w:val="0"/>
          <w:sz w:val="24"/>
          <w:szCs w:val="24"/>
        </w:rPr>
        <w:t xml:space="preserve">года </w:t>
      </w:r>
      <w:r w:rsidR="00336193" w:rsidRPr="004D529D">
        <w:rPr>
          <w:b w:val="0"/>
          <w:sz w:val="24"/>
          <w:szCs w:val="24"/>
        </w:rPr>
        <w:t>№</w:t>
      </w:r>
      <w:r w:rsidR="006B5826" w:rsidRPr="004D529D">
        <w:rPr>
          <w:b w:val="0"/>
          <w:sz w:val="24"/>
          <w:szCs w:val="24"/>
        </w:rPr>
        <w:t xml:space="preserve"> 25</w:t>
      </w:r>
      <w:r w:rsidR="00336193" w:rsidRPr="004D529D">
        <w:rPr>
          <w:b w:val="0"/>
          <w:sz w:val="24"/>
          <w:szCs w:val="24"/>
        </w:rPr>
        <w:t xml:space="preserve"> «О ликвидации </w:t>
      </w:r>
      <w:bookmarkStart w:id="0" w:name="_Hlk219707089"/>
      <w:r w:rsidR="006B5826" w:rsidRPr="004D529D">
        <w:rPr>
          <w:b w:val="0"/>
          <w:sz w:val="24"/>
          <w:szCs w:val="24"/>
        </w:rPr>
        <w:t>Администрации Шестаковского сельского поселения</w:t>
      </w:r>
      <w:r w:rsidR="00530C00" w:rsidRPr="004D529D">
        <w:rPr>
          <w:b w:val="0"/>
          <w:sz w:val="24"/>
          <w:szCs w:val="24"/>
        </w:rPr>
        <w:t xml:space="preserve"> Нижнеилимск</w:t>
      </w:r>
      <w:r w:rsidR="006332E2" w:rsidRPr="004D529D">
        <w:rPr>
          <w:b w:val="0"/>
          <w:sz w:val="24"/>
          <w:szCs w:val="24"/>
        </w:rPr>
        <w:t>ого</w:t>
      </w:r>
      <w:r w:rsidR="00530C00" w:rsidRPr="004D529D">
        <w:rPr>
          <w:b w:val="0"/>
          <w:sz w:val="24"/>
          <w:szCs w:val="24"/>
        </w:rPr>
        <w:t xml:space="preserve"> район</w:t>
      </w:r>
      <w:bookmarkEnd w:id="0"/>
      <w:r w:rsidR="006332E2" w:rsidRPr="004D529D">
        <w:rPr>
          <w:b w:val="0"/>
          <w:sz w:val="24"/>
          <w:szCs w:val="24"/>
        </w:rPr>
        <w:t>а»</w:t>
      </w:r>
      <w:r w:rsidRPr="004D529D">
        <w:rPr>
          <w:b w:val="0"/>
          <w:sz w:val="24"/>
          <w:szCs w:val="24"/>
        </w:rPr>
        <w:t>,</w:t>
      </w:r>
      <w:r w:rsidR="006B5826" w:rsidRPr="004D529D">
        <w:rPr>
          <w:b w:val="0"/>
          <w:sz w:val="24"/>
          <w:szCs w:val="24"/>
        </w:rPr>
        <w:t xml:space="preserve"> </w:t>
      </w:r>
      <w:r w:rsidRPr="004D529D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4D529D" w:rsidRDefault="00810B91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0"/>
          <w:szCs w:val="20"/>
        </w:rPr>
      </w:pPr>
    </w:p>
    <w:p w:rsidR="00EE7CC3" w:rsidRPr="004D529D" w:rsidRDefault="001025A4" w:rsidP="004D529D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4D529D">
        <w:rPr>
          <w:sz w:val="24"/>
          <w:szCs w:val="24"/>
        </w:rPr>
        <w:t>РЕШИЛА:</w:t>
      </w:r>
    </w:p>
    <w:p w:rsidR="00810B91" w:rsidRPr="004D529D" w:rsidRDefault="00810B91" w:rsidP="004D529D">
      <w:pPr>
        <w:pStyle w:val="40"/>
        <w:shd w:val="clear" w:color="auto" w:fill="auto"/>
        <w:spacing w:before="0" w:line="240" w:lineRule="auto"/>
        <w:ind w:right="380"/>
        <w:rPr>
          <w:sz w:val="20"/>
          <w:szCs w:val="20"/>
        </w:rPr>
      </w:pPr>
    </w:p>
    <w:p w:rsidR="00F94000" w:rsidRPr="004D529D" w:rsidRDefault="00F94000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4D529D">
        <w:rPr>
          <w:b w:val="0"/>
          <w:sz w:val="24"/>
          <w:szCs w:val="24"/>
        </w:rPr>
        <w:t xml:space="preserve">1. </w:t>
      </w:r>
      <w:r w:rsidR="001025A4" w:rsidRPr="004D529D">
        <w:rPr>
          <w:b w:val="0"/>
          <w:sz w:val="24"/>
          <w:szCs w:val="24"/>
        </w:rPr>
        <w:t xml:space="preserve">Утвердить промежуточный ликвидационный баланс </w:t>
      </w:r>
      <w:r w:rsidR="006B5826" w:rsidRPr="004D529D">
        <w:rPr>
          <w:b w:val="0"/>
          <w:sz w:val="24"/>
          <w:szCs w:val="24"/>
        </w:rPr>
        <w:t>Администрации Шестаковского сельского поселения</w:t>
      </w:r>
      <w:r w:rsidR="006332E2" w:rsidRPr="004D529D">
        <w:rPr>
          <w:b w:val="0"/>
          <w:sz w:val="24"/>
          <w:szCs w:val="24"/>
        </w:rPr>
        <w:t xml:space="preserve"> </w:t>
      </w:r>
      <w:r w:rsidR="00530C00" w:rsidRPr="004D529D">
        <w:rPr>
          <w:b w:val="0"/>
          <w:sz w:val="24"/>
          <w:szCs w:val="24"/>
        </w:rPr>
        <w:t>Нижнеилимск</w:t>
      </w:r>
      <w:r w:rsidR="006B5826" w:rsidRPr="004D529D">
        <w:rPr>
          <w:b w:val="0"/>
          <w:sz w:val="24"/>
          <w:szCs w:val="24"/>
        </w:rPr>
        <w:t>ого</w:t>
      </w:r>
      <w:r w:rsidR="00530C00" w:rsidRPr="004D529D">
        <w:rPr>
          <w:b w:val="0"/>
          <w:sz w:val="24"/>
          <w:szCs w:val="24"/>
        </w:rPr>
        <w:t xml:space="preserve"> район</w:t>
      </w:r>
      <w:r w:rsidR="006332E2" w:rsidRPr="004D529D">
        <w:rPr>
          <w:b w:val="0"/>
          <w:sz w:val="24"/>
          <w:szCs w:val="24"/>
        </w:rPr>
        <w:t>а</w:t>
      </w:r>
      <w:r w:rsidR="006B5826" w:rsidRPr="004D529D">
        <w:rPr>
          <w:b w:val="0"/>
          <w:sz w:val="24"/>
          <w:szCs w:val="24"/>
        </w:rPr>
        <w:t xml:space="preserve"> </w:t>
      </w:r>
      <w:r w:rsidR="00530C00" w:rsidRPr="004D529D">
        <w:rPr>
          <w:b w:val="0"/>
          <w:sz w:val="24"/>
          <w:szCs w:val="24"/>
        </w:rPr>
        <w:t>(</w:t>
      </w:r>
      <w:r w:rsidR="006B5826" w:rsidRPr="004D529D">
        <w:rPr>
          <w:b w:val="0"/>
          <w:color w:val="000000"/>
          <w:sz w:val="24"/>
          <w:szCs w:val="24"/>
        </w:rPr>
        <w:t>ОГРН 1053847045031, ИНН/КПП 3834010900/383401001</w:t>
      </w:r>
      <w:r w:rsidR="00530C00" w:rsidRPr="004D529D">
        <w:rPr>
          <w:b w:val="0"/>
          <w:sz w:val="24"/>
          <w:szCs w:val="24"/>
        </w:rPr>
        <w:t>)</w:t>
      </w:r>
      <w:r w:rsidR="001025A4" w:rsidRPr="004D529D">
        <w:rPr>
          <w:b w:val="0"/>
          <w:sz w:val="24"/>
          <w:szCs w:val="24"/>
        </w:rPr>
        <w:t xml:space="preserve"> по состоянию на </w:t>
      </w:r>
      <w:r w:rsidR="006B5826" w:rsidRPr="004D529D">
        <w:rPr>
          <w:b w:val="0"/>
          <w:sz w:val="24"/>
          <w:szCs w:val="24"/>
        </w:rPr>
        <w:t>10 февраля</w:t>
      </w:r>
      <w:r w:rsidR="001025A4" w:rsidRPr="004D529D">
        <w:rPr>
          <w:b w:val="0"/>
          <w:sz w:val="24"/>
          <w:szCs w:val="24"/>
        </w:rPr>
        <w:t xml:space="preserve"> 202</w:t>
      </w:r>
      <w:r w:rsidR="006B5826" w:rsidRPr="004D529D">
        <w:rPr>
          <w:b w:val="0"/>
          <w:sz w:val="24"/>
          <w:szCs w:val="24"/>
        </w:rPr>
        <w:t>6</w:t>
      </w:r>
      <w:r w:rsidR="001025A4" w:rsidRPr="004D529D">
        <w:rPr>
          <w:b w:val="0"/>
          <w:sz w:val="24"/>
          <w:szCs w:val="24"/>
        </w:rPr>
        <w:t xml:space="preserve"> года </w:t>
      </w:r>
      <w:r w:rsidR="00530C00" w:rsidRPr="004D529D">
        <w:rPr>
          <w:b w:val="0"/>
          <w:sz w:val="24"/>
          <w:szCs w:val="24"/>
        </w:rPr>
        <w:t>(прилагается).</w:t>
      </w:r>
    </w:p>
    <w:p w:rsidR="004135B9" w:rsidRPr="004D529D" w:rsidRDefault="00F94000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4D529D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4D529D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r w:rsidR="006B5826" w:rsidRPr="004D529D">
        <w:rPr>
          <w:b w:val="0"/>
          <w:color w:val="000000"/>
          <w:sz w:val="24"/>
          <w:szCs w:val="24"/>
          <w:lang w:bidi="ru-RU"/>
        </w:rPr>
        <w:t>А.</w:t>
      </w:r>
      <w:r w:rsidR="004D529D">
        <w:rPr>
          <w:b w:val="0"/>
          <w:color w:val="000000"/>
          <w:sz w:val="24"/>
          <w:szCs w:val="24"/>
          <w:lang w:bidi="ru-RU"/>
        </w:rPr>
        <w:t xml:space="preserve"> </w:t>
      </w:r>
      <w:r w:rsidR="006B5826" w:rsidRPr="004D529D">
        <w:rPr>
          <w:b w:val="0"/>
          <w:color w:val="000000"/>
          <w:sz w:val="24"/>
          <w:szCs w:val="24"/>
          <w:lang w:bidi="ru-RU"/>
        </w:rPr>
        <w:t xml:space="preserve">Р. </w:t>
      </w:r>
      <w:proofErr w:type="spellStart"/>
      <w:r w:rsidR="006B5826" w:rsidRPr="004D529D">
        <w:rPr>
          <w:b w:val="0"/>
          <w:color w:val="000000"/>
          <w:sz w:val="24"/>
          <w:szCs w:val="24"/>
          <w:lang w:bidi="ru-RU"/>
        </w:rPr>
        <w:t>Тимергазину</w:t>
      </w:r>
      <w:proofErr w:type="spellEnd"/>
      <w:r w:rsidR="004135B9" w:rsidRPr="004D529D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6B5826" w:rsidRPr="004D529D">
        <w:rPr>
          <w:b w:val="0"/>
          <w:color w:val="000000"/>
          <w:sz w:val="24"/>
          <w:szCs w:val="24"/>
          <w:lang w:bidi="ru-RU"/>
        </w:rPr>
        <w:t xml:space="preserve">Администрации Шестаковского сельского поселения Нижнеилимского района </w:t>
      </w:r>
      <w:r w:rsidR="004135B9" w:rsidRPr="004D529D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4D529D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4D529D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4D529D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4D529D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4D529D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1E4EDB" w:rsidRPr="004D529D" w:rsidRDefault="001E4EDB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4D529D">
        <w:rPr>
          <w:b w:val="0"/>
          <w:color w:val="000000"/>
          <w:sz w:val="24"/>
          <w:szCs w:val="24"/>
          <w:lang w:bidi="ru-RU"/>
        </w:rPr>
        <w:t xml:space="preserve">3. </w:t>
      </w:r>
      <w:r w:rsidR="004D529D" w:rsidRPr="004D529D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опубликованию.</w:t>
      </w:r>
    </w:p>
    <w:p w:rsidR="00F94000" w:rsidRPr="004D529D" w:rsidRDefault="001E4EDB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4D529D">
        <w:rPr>
          <w:b w:val="0"/>
          <w:color w:val="000000"/>
          <w:sz w:val="24"/>
          <w:szCs w:val="24"/>
          <w:lang w:bidi="ru-RU"/>
        </w:rPr>
        <w:t>4</w:t>
      </w:r>
      <w:r w:rsidR="004135B9" w:rsidRPr="004D529D">
        <w:rPr>
          <w:b w:val="0"/>
          <w:color w:val="000000"/>
          <w:sz w:val="24"/>
          <w:szCs w:val="24"/>
          <w:lang w:bidi="ru-RU"/>
        </w:rPr>
        <w:t xml:space="preserve">. </w:t>
      </w:r>
      <w:r w:rsidR="004D529D" w:rsidRPr="004D529D">
        <w:rPr>
          <w:b w:val="0"/>
          <w:color w:val="000000"/>
          <w:sz w:val="24"/>
          <w:szCs w:val="24"/>
          <w:lang w:bidi="ru-RU"/>
        </w:rPr>
        <w:t xml:space="preserve"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</w:t>
      </w:r>
      <w:proofErr w:type="spellStart"/>
      <w:r w:rsidR="004D529D" w:rsidRPr="004D529D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4D529D" w:rsidRPr="004D529D">
        <w:rPr>
          <w:b w:val="0"/>
          <w:color w:val="000000"/>
          <w:sz w:val="24"/>
          <w:szCs w:val="24"/>
          <w:lang w:bidi="ru-RU"/>
        </w:rPr>
        <w:t xml:space="preserve"> муниципального округа.</w:t>
      </w:r>
    </w:p>
    <w:p w:rsidR="00B73BB6" w:rsidRPr="004D529D" w:rsidRDefault="00B73BB6" w:rsidP="004D529D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73BB6" w:rsidRPr="004D529D" w:rsidTr="00FA2F54">
        <w:trPr>
          <w:trHeight w:val="1645"/>
        </w:trPr>
        <w:tc>
          <w:tcPr>
            <w:tcW w:w="4814" w:type="dxa"/>
          </w:tcPr>
          <w:p w:rsidR="00B73BB6" w:rsidRPr="004D529D" w:rsidRDefault="004C6858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1" w:name="_Hlk220416330"/>
            <w:r w:rsidRPr="004D529D">
              <w:rPr>
                <w:sz w:val="24"/>
                <w:szCs w:val="24"/>
              </w:rPr>
              <w:t>П</w:t>
            </w:r>
            <w:r w:rsidR="00B73BB6" w:rsidRPr="004D529D">
              <w:rPr>
                <w:sz w:val="24"/>
                <w:szCs w:val="24"/>
              </w:rPr>
              <w:t>редседател</w:t>
            </w:r>
            <w:r w:rsidRPr="004D529D">
              <w:rPr>
                <w:sz w:val="24"/>
                <w:szCs w:val="24"/>
              </w:rPr>
              <w:t>ь</w:t>
            </w:r>
            <w:r w:rsidR="00B73BB6" w:rsidRPr="004D529D">
              <w:rPr>
                <w:sz w:val="24"/>
                <w:szCs w:val="24"/>
              </w:rPr>
              <w:t xml:space="preserve"> </w:t>
            </w:r>
          </w:p>
          <w:p w:rsidR="00B73BB6" w:rsidRPr="004D529D" w:rsidRDefault="004D529D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29D">
              <w:rPr>
                <w:sz w:val="24"/>
                <w:szCs w:val="24"/>
              </w:rPr>
              <w:t xml:space="preserve">Думы </w:t>
            </w:r>
            <w:proofErr w:type="spellStart"/>
            <w:r w:rsidR="00B73BB6" w:rsidRPr="004D529D">
              <w:rPr>
                <w:sz w:val="24"/>
                <w:szCs w:val="24"/>
              </w:rPr>
              <w:t>Нижнеилимского</w:t>
            </w:r>
            <w:proofErr w:type="spellEnd"/>
            <w:r w:rsidR="00B73BB6" w:rsidRPr="004D529D">
              <w:rPr>
                <w:sz w:val="24"/>
                <w:szCs w:val="24"/>
              </w:rPr>
              <w:t xml:space="preserve"> </w:t>
            </w: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29D">
              <w:rPr>
                <w:sz w:val="24"/>
                <w:szCs w:val="24"/>
              </w:rPr>
              <w:t>муниципального округа</w:t>
            </w: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4D529D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4C6858" w:rsidRPr="004D529D">
              <w:rPr>
                <w:rFonts w:eastAsia="Calibri"/>
                <w:color w:val="000000"/>
                <w:sz w:val="24"/>
                <w:szCs w:val="24"/>
              </w:rPr>
              <w:t>А.</w:t>
            </w:r>
            <w:r w:rsidR="004D529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4C6858" w:rsidRPr="004D529D">
              <w:rPr>
                <w:rFonts w:eastAsia="Calibri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="004C6858" w:rsidRPr="004D529D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B73BB6" w:rsidRPr="004D529D" w:rsidRDefault="004C6858" w:rsidP="004D529D">
            <w:pPr>
              <w:jc w:val="both"/>
              <w:rPr>
                <w:sz w:val="24"/>
                <w:szCs w:val="24"/>
              </w:rPr>
            </w:pPr>
            <w:r w:rsidRPr="004D529D">
              <w:rPr>
                <w:sz w:val="24"/>
                <w:szCs w:val="24"/>
              </w:rPr>
              <w:t>М</w:t>
            </w:r>
            <w:r w:rsidR="00B73BB6" w:rsidRPr="004D529D">
              <w:rPr>
                <w:sz w:val="24"/>
                <w:szCs w:val="24"/>
              </w:rPr>
              <w:t>эр Нижнеилимского</w:t>
            </w: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29D">
              <w:rPr>
                <w:sz w:val="24"/>
                <w:szCs w:val="24"/>
              </w:rPr>
              <w:t>муниципального округа</w:t>
            </w: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73BB6" w:rsidRPr="004D529D" w:rsidRDefault="00B73BB6" w:rsidP="004D52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29D">
              <w:rPr>
                <w:sz w:val="24"/>
                <w:szCs w:val="24"/>
              </w:rPr>
              <w:t xml:space="preserve">________________ </w:t>
            </w:r>
            <w:r w:rsidR="004C6858" w:rsidRPr="004D529D">
              <w:rPr>
                <w:sz w:val="24"/>
                <w:szCs w:val="24"/>
              </w:rPr>
              <w:t>П.</w:t>
            </w:r>
            <w:r w:rsidR="004D529D">
              <w:rPr>
                <w:sz w:val="24"/>
                <w:szCs w:val="24"/>
              </w:rPr>
              <w:t xml:space="preserve"> </w:t>
            </w:r>
            <w:r w:rsidR="004C6858" w:rsidRPr="004D529D">
              <w:rPr>
                <w:sz w:val="24"/>
                <w:szCs w:val="24"/>
              </w:rPr>
              <w:t>Н. Березовский</w:t>
            </w:r>
          </w:p>
        </w:tc>
      </w:tr>
    </w:tbl>
    <w:p w:rsidR="001848C2" w:rsidRPr="004D529D" w:rsidRDefault="001848C2" w:rsidP="004D529D">
      <w:pPr>
        <w:pStyle w:val="2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lang w:bidi="ru-RU"/>
        </w:rPr>
      </w:pPr>
      <w:bookmarkStart w:id="2" w:name="bookmark2"/>
      <w:bookmarkEnd w:id="1"/>
    </w:p>
    <w:p w:rsidR="001848C2" w:rsidRDefault="001848C2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lang w:bidi="ru-RU"/>
        </w:rPr>
      </w:pPr>
    </w:p>
    <w:p w:rsidR="004C6858" w:rsidRDefault="004C6858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lang w:bidi="ru-RU"/>
        </w:rPr>
      </w:pPr>
    </w:p>
    <w:p w:rsidR="004C6858" w:rsidRDefault="004C6858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4D529D">
      <w:pPr>
        <w:pStyle w:val="20"/>
        <w:shd w:val="clear" w:color="auto" w:fill="auto"/>
        <w:spacing w:before="0" w:line="240" w:lineRule="auto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4D529D">
        <w:rPr>
          <w:b w:val="0"/>
          <w:color w:val="000000"/>
          <w:sz w:val="24"/>
          <w:szCs w:val="24"/>
          <w:lang w:bidi="ru-RU"/>
        </w:rPr>
        <w:t>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4D529D">
        <w:rPr>
          <w:b w:val="0"/>
          <w:color w:val="000000"/>
          <w:sz w:val="24"/>
          <w:szCs w:val="24"/>
          <w:lang w:bidi="ru-RU"/>
        </w:rPr>
        <w:t>февраля</w:t>
      </w:r>
      <w:r w:rsidR="004C6858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E216FB">
        <w:rPr>
          <w:b w:val="0"/>
          <w:color w:val="000000"/>
          <w:sz w:val="24"/>
          <w:szCs w:val="24"/>
          <w:lang w:bidi="ru-RU"/>
        </w:rPr>
        <w:t xml:space="preserve"> 174</w:t>
      </w:r>
    </w:p>
    <w:p w:rsidR="00F94000" w:rsidRPr="001848C2" w:rsidRDefault="00F94000" w:rsidP="004D529D">
      <w:pPr>
        <w:pStyle w:val="20"/>
        <w:shd w:val="clear" w:color="auto" w:fill="auto"/>
        <w:spacing w:before="0" w:line="240" w:lineRule="auto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4D529D">
      <w:pPr>
        <w:pStyle w:val="20"/>
        <w:shd w:val="clear" w:color="auto" w:fill="auto"/>
        <w:spacing w:before="0" w:line="240" w:lineRule="auto"/>
        <w:ind w:right="380"/>
        <w:rPr>
          <w:color w:val="000000"/>
          <w:sz w:val="24"/>
          <w:szCs w:val="24"/>
          <w:lang w:bidi="ru-RU"/>
        </w:rPr>
      </w:pPr>
    </w:p>
    <w:bookmarkEnd w:id="2"/>
    <w:p w:rsidR="00B83B37" w:rsidRPr="001848C2" w:rsidRDefault="00B83B37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Default="00B83B37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4C6858" w:rsidRDefault="004C6858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4C6858" w:rsidRDefault="004C6858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4C6858" w:rsidRPr="004C6858" w:rsidRDefault="004C6858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4D529D" w:rsidRDefault="00B83B37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A75ED7" w:rsidRPr="004D529D" w:rsidRDefault="00F53E54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4D529D">
        <w:rPr>
          <w:color w:val="000000"/>
          <w:sz w:val="24"/>
          <w:szCs w:val="24"/>
          <w:lang w:bidi="ru-RU"/>
        </w:rPr>
        <w:t>Промежуточный ликвидационный баланс</w:t>
      </w:r>
      <w:r w:rsidR="00810B91" w:rsidRPr="004D529D">
        <w:rPr>
          <w:color w:val="000000"/>
          <w:sz w:val="24"/>
          <w:szCs w:val="24"/>
          <w:lang w:bidi="ru-RU"/>
        </w:rPr>
        <w:br/>
      </w:r>
      <w:r w:rsidR="00A75ED7" w:rsidRPr="004D529D">
        <w:rPr>
          <w:color w:val="000000"/>
          <w:sz w:val="24"/>
          <w:szCs w:val="24"/>
          <w:lang w:bidi="ru-RU"/>
        </w:rPr>
        <w:t>Администрации Шестаковского сельского поселения</w:t>
      </w:r>
      <w:r w:rsidR="006332E2" w:rsidRPr="004D529D">
        <w:rPr>
          <w:color w:val="000000"/>
          <w:sz w:val="24"/>
          <w:szCs w:val="24"/>
          <w:lang w:bidi="ru-RU"/>
        </w:rPr>
        <w:t xml:space="preserve"> </w:t>
      </w:r>
    </w:p>
    <w:p w:rsidR="007A1A2B" w:rsidRPr="004D529D" w:rsidRDefault="00530C00" w:rsidP="004D529D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4D529D">
        <w:rPr>
          <w:color w:val="000000"/>
          <w:sz w:val="24"/>
          <w:szCs w:val="24"/>
          <w:lang w:bidi="ru-RU"/>
        </w:rPr>
        <w:t>Нижнеилимск</w:t>
      </w:r>
      <w:r w:rsidR="00A75ED7" w:rsidRPr="004D529D">
        <w:rPr>
          <w:color w:val="000000"/>
          <w:sz w:val="24"/>
          <w:szCs w:val="24"/>
          <w:lang w:bidi="ru-RU"/>
        </w:rPr>
        <w:t xml:space="preserve">ого </w:t>
      </w:r>
      <w:r w:rsidRPr="004D529D">
        <w:rPr>
          <w:color w:val="000000"/>
          <w:sz w:val="24"/>
          <w:szCs w:val="24"/>
          <w:lang w:bidi="ru-RU"/>
        </w:rPr>
        <w:t>район</w:t>
      </w:r>
      <w:r w:rsidR="006332E2" w:rsidRPr="004D529D">
        <w:rPr>
          <w:color w:val="000000"/>
          <w:sz w:val="24"/>
          <w:szCs w:val="24"/>
          <w:lang w:bidi="ru-RU"/>
        </w:rPr>
        <w:t>а</w:t>
      </w:r>
      <w:r w:rsidR="00810B91" w:rsidRPr="004D529D">
        <w:rPr>
          <w:color w:val="000000"/>
          <w:sz w:val="24"/>
          <w:szCs w:val="24"/>
          <w:lang w:bidi="ru-RU"/>
        </w:rPr>
        <w:br/>
      </w:r>
      <w:r w:rsidR="00F53E54" w:rsidRPr="004D529D">
        <w:rPr>
          <w:color w:val="000000"/>
          <w:sz w:val="24"/>
          <w:szCs w:val="24"/>
          <w:lang w:bidi="ru-RU"/>
        </w:rPr>
        <w:t>(</w:t>
      </w:r>
      <w:r w:rsidR="004C6858" w:rsidRPr="004D529D">
        <w:rPr>
          <w:color w:val="000000"/>
          <w:sz w:val="24"/>
          <w:szCs w:val="24"/>
        </w:rPr>
        <w:t>ОГРН 1053847045031, ИНН/КПП 3834010900/383401001</w:t>
      </w:r>
      <w:r w:rsidR="00F53E54" w:rsidRPr="004D529D">
        <w:rPr>
          <w:color w:val="000000"/>
          <w:sz w:val="24"/>
          <w:szCs w:val="24"/>
          <w:lang w:bidi="ru-RU"/>
        </w:rPr>
        <w:t>)</w:t>
      </w:r>
      <w:r w:rsidR="00B83B37" w:rsidRPr="004D529D">
        <w:rPr>
          <w:color w:val="000000"/>
          <w:sz w:val="24"/>
          <w:szCs w:val="24"/>
          <w:lang w:bidi="ru-RU"/>
        </w:rPr>
        <w:br/>
      </w:r>
      <w:r w:rsidR="00F53E54" w:rsidRPr="004D529D">
        <w:rPr>
          <w:color w:val="000000"/>
          <w:sz w:val="24"/>
          <w:szCs w:val="24"/>
          <w:lang w:bidi="ru-RU"/>
        </w:rPr>
        <w:t xml:space="preserve">по состоянию на </w:t>
      </w:r>
      <w:r w:rsidR="004C6858" w:rsidRPr="004D529D">
        <w:rPr>
          <w:color w:val="000000"/>
          <w:sz w:val="24"/>
          <w:szCs w:val="24"/>
          <w:lang w:bidi="ru-RU"/>
        </w:rPr>
        <w:t>10 февраля</w:t>
      </w:r>
      <w:r w:rsidR="00F53E54" w:rsidRPr="004D529D">
        <w:rPr>
          <w:color w:val="000000"/>
          <w:sz w:val="24"/>
          <w:szCs w:val="24"/>
          <w:lang w:bidi="ru-RU"/>
        </w:rPr>
        <w:t xml:space="preserve"> 202</w:t>
      </w:r>
      <w:r w:rsidR="004C6858" w:rsidRPr="004D529D">
        <w:rPr>
          <w:color w:val="000000"/>
          <w:sz w:val="24"/>
          <w:szCs w:val="24"/>
          <w:lang w:bidi="ru-RU"/>
        </w:rPr>
        <w:t>6</w:t>
      </w:r>
      <w:r w:rsidR="00F53E54" w:rsidRPr="004D529D">
        <w:rPr>
          <w:color w:val="000000"/>
          <w:sz w:val="24"/>
          <w:szCs w:val="24"/>
          <w:lang w:bidi="ru-RU"/>
        </w:rPr>
        <w:t xml:space="preserve"> года</w:t>
      </w: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7A1A2B" w:rsidRPr="007A1A2B" w:rsidRDefault="007A1A2B" w:rsidP="004D529D">
      <w:pPr>
        <w:rPr>
          <w:lang w:bidi="ru-RU"/>
        </w:rPr>
      </w:pPr>
    </w:p>
    <w:p w:rsidR="00F94000" w:rsidRDefault="007A1A2B" w:rsidP="004D529D">
      <w:pPr>
        <w:tabs>
          <w:tab w:val="left" w:pos="1385"/>
        </w:tabs>
        <w:rPr>
          <w:lang w:bidi="ru-RU"/>
        </w:rPr>
      </w:pPr>
      <w:r>
        <w:rPr>
          <w:lang w:bidi="ru-RU"/>
        </w:rPr>
        <w:tab/>
      </w:r>
    </w:p>
    <w:p w:rsidR="007A1A2B" w:rsidRDefault="007A1A2B" w:rsidP="004D529D">
      <w:pPr>
        <w:tabs>
          <w:tab w:val="left" w:pos="1385"/>
        </w:tabs>
        <w:rPr>
          <w:lang w:bidi="ru-RU"/>
        </w:rPr>
      </w:pPr>
      <w:bookmarkStart w:id="3" w:name="_GoBack"/>
      <w:bookmarkEnd w:id="3"/>
    </w:p>
    <w:sectPr w:rsidR="007A1A2B" w:rsidSect="004D529D">
      <w:pgSz w:w="11907" w:h="16840" w:code="9"/>
      <w:pgMar w:top="284" w:right="567" w:bottom="0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247A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E4EDB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46C5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C6858"/>
    <w:rsid w:val="004D05CA"/>
    <w:rsid w:val="004D3940"/>
    <w:rsid w:val="004D529D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332E2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87C33"/>
    <w:rsid w:val="006932D3"/>
    <w:rsid w:val="00696F27"/>
    <w:rsid w:val="006A13DE"/>
    <w:rsid w:val="006A289C"/>
    <w:rsid w:val="006B5826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1A2B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75ED7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632F6"/>
    <w:rsid w:val="00B71B35"/>
    <w:rsid w:val="00B73BB6"/>
    <w:rsid w:val="00B80B08"/>
    <w:rsid w:val="00B8142E"/>
    <w:rsid w:val="00B83B37"/>
    <w:rsid w:val="00B91D6D"/>
    <w:rsid w:val="00B926C5"/>
    <w:rsid w:val="00B94C12"/>
    <w:rsid w:val="00B94FA2"/>
    <w:rsid w:val="00B97089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420E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216F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3542D"/>
  <w15:docId w15:val="{9B3E7054-E2C3-4A55-A3A1-439428D8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46C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A7E3-C270-4020-9EA5-A78EFEBC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8</cp:revision>
  <cp:lastPrinted>2026-02-27T06:09:00Z</cp:lastPrinted>
  <dcterms:created xsi:type="dcterms:W3CDTF">2026-02-10T03:50:00Z</dcterms:created>
  <dcterms:modified xsi:type="dcterms:W3CDTF">2026-03-04T07:14:00Z</dcterms:modified>
</cp:coreProperties>
</file>